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2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Gang/Treppenhaus </w:t>
            </w:r>
          </w:p>
          <w:p>
            <w:pPr>
              <w:spacing w:before="0" w:after="0" w:line="240" w:lineRule="auto"/>
            </w:pPr>
            <w:r>
              <w:t>EG-UG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51916017" name="01a06b9a-6c1d-7242-9800-a47d9e51e0d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6056637" name="01a06b9a-6c1d-7242-9800-a47d9e51e0d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47409851" name="01a06b9f-930e-7812-a37a-46e19faf77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2576276" name="01a06b9f-930e-7812-a37a-46e19faf77a9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WC/ Dusche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34115689" name="01a06ba2-8fe3-74b7-a312-4394e221f1e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357695" name="01a06ba2-8fe3-74b7-a312-4394e221f1ea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Gang/Treppenhaus </w:t>
            </w:r>
          </w:p>
          <w:p>
            <w:pPr>
              <w:spacing w:before="0" w:after="0" w:line="240" w:lineRule="auto"/>
            </w:pPr>
            <w:r>
              <w:t>EG-UG</w:t>
            </w:r>
          </w:p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771949320" name="01a06b9b-7645-71f5-9dd4-c01e8427fed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9806208" name="01a06b9b-7645-71f5-9dd4-c01e8427fed7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WC/ Dusche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612887102" name="01a06ba3-8515-705e-a3f4-1010af02e60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2150724" name="01a06ba3-8515-705e-a3f4-1010af02e605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473870280" name="01a06ba7-4e75-7759-860b-b8bb69d0da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6787868" name="01a06ba7-4e75-7759-860b-b8bb69d0dad2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Vorplatz/ Treppenhaus </w:t>
            </w:r>
          </w:p>
          <w:p>
            <w:pPr>
              <w:spacing w:before="0" w:after="0" w:line="240" w:lineRule="auto"/>
            </w:pPr>
            <w:r>
              <w:t>UG-EG 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72798894" name="01a06b8d-5967-7cfc-80b7-4c74149fa93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1805810" name="01a06b8d-5967-7cfc-80b7-4c74149fa93d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Zimmer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083426353" name="01a06b90-4e1d-75a2-a3c8-3c1f8d44ee9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8670257" name="01a06b90-4e1d-75a2-a3c8-3c1f8d44ee92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Gang/ Wohnzimmer/ Esszimmer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010668211" name="01a06b9c-647c-7670-92f0-26e7ed6008f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9713352" name="01a06b9c-647c-7670-92f0-26e7ed6008ff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62381282" name="01a06ba1-5d23-7b72-8c2d-42c9703639a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9775242" name="01a06ba1-5d23-7b72-8c2d-42c9703639ad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Elternzimmer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289551269" name="01a06ba9-47c4-7e4d-b1c2-1ebac4bf387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5984983" name="01a06ba9-47c4-7e4d-b1c2-1ebac4bf387d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UG-EG 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965278805" name="01a06bb8-1a18-73dd-bea7-f371a6d7ee1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0926592" name="01a06bb8-1a18-73dd-bea7-f371a6d7ee14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Vorplatz/ Treppenhaus </w:t>
            </w:r>
          </w:p>
          <w:p>
            <w:pPr>
              <w:spacing w:before="0" w:after="0" w:line="240" w:lineRule="auto"/>
            </w:pPr>
            <w:r>
              <w:t>UG-EG 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301902589" name="01a06b8e-dd16-76c1-99fd-7a12c53d200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1104033" name="01a06b8e-dd16-76c1-99fd-7a12c53d2004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Zimmer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593399153" name="01a06b90-f861-724b-a177-5c6e561aec7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7012001" name="01a06b90-f861-724b-a177-5c6e561aec70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Gang/ Wohnzimmer/ Esszimmer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078956085" name="01a06b9d-6ccc-7e8c-8a0b-6866389522e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2330956" name="01a06b9d-6ccc-7e8c-8a0b-6866389522e1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31320637" name="01a06ba1-e3bd-787a-bca4-c114df5ac07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7719293" name="01a06ba1-e3bd-787a-bca4-c114df5ac07c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WC/ Dusche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697986251" name="01a06ba4-3d2d-7d92-a9ec-9b638af01c9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6524803" name="01a06ba4-3d2d-7d92-a9ec-9b638af01c96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Elternzimmer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082725806" name="01a06bab-60ed-7fcc-a18a-eccb18b4684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2613260" name="01a06bab-60ed-7fcc-a18a-eccb18b46841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Faserzement/ 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61423715" name="01a06b96-ff91-72c9-9988-0bb03714ba2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8750442" name="01a06b96-ff91-72c9-9988-0bb03714ba23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UG-DG 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Klebstoffe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699771297" name="01a06b9e-696b-7829-b255-d6fc98e28d9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2383679" name="01a06b9e-696b-7829-b255-d6fc98e28d96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Lose verlegt!</w:t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UG-DG 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27618828" name="01a06bad-4ab1-7878-a34f-d48da48601f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7275195" name="01a06bad-4ab1-7878-a34f-d48da48601f7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14758116" name="01a06bac-6944-76cf-88a5-ad184ebc1e9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1359010" name="01a06bac-6944-76cf-88a5-ad184ebc1e9e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Garage/ Heizraum/ Waschküche/ Luftschutzkeller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spezielle Anstrich-, Beschichtungsstoffe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556057499" name="01a06b86-942c-7ba5-bb92-d7acef9cbfe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7271554" name="01a06b86-942c-7ba5-bb92-d7acef9cbfea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Garage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Akustikplatten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119054702" name="01a06b8b-db53-7ad1-b4ff-7d2d2a7424f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5454634" name="01a06b8b-db53-7ad1-b4ff-7d2d2a7424ff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UG-DG </w:t>
            </w:r>
          </w:p>
          <w:p>
            <w:pPr>
              <w:spacing w:before="0" w:after="0" w:line="240" w:lineRule="auto"/>
            </w:pPr>
            <w:r>
              <w:t>Fenster </w:t>
            </w:r>
          </w:p>
        </w:tc>
        <w:tc>
          <w:p>
            <w:pPr>
              <w:spacing w:before="0" w:after="0" w:line="240" w:lineRule="auto"/>
            </w:pPr>
            <w:r>
              <w:t>Fensterflügel </w:t>
            </w:r>
          </w:p>
        </w:tc>
        <w:tc>
          <w:p>
            <w:pPr>
              <w:spacing w:before="0" w:after="0" w:line="240" w:lineRule="auto"/>
            </w:pPr>
            <w:r>
              <w:t>Fensterkitt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927569971" name="01a06b91-a427-7153-bc46-9e72c059eda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3505393" name="01a06b91-a427-7153-bc46-9e72c059eda2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Verbundfenster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UG-DG </w:t>
            </w:r>
          </w:p>
          <w:p>
            <w:pPr>
              <w:spacing w:before="0" w:after="0" w:line="240" w:lineRule="auto"/>
            </w:pPr>
            <w:r>
              <w:t>Fensterrahmen </w:t>
            </w:r>
          </w:p>
        </w:tc>
        <w:tc>
          <w:p>
            <w:pPr>
              <w:spacing w:before="0" w:after="0" w:line="240" w:lineRule="auto"/>
            </w:pPr>
            <w:r>
              <w:t>Fensterrahmen </w:t>
            </w:r>
          </w:p>
        </w:tc>
        <w:tc>
          <w:p>
            <w:pPr>
              <w:spacing w:before="0" w:after="0" w:line="240" w:lineRule="auto"/>
            </w:pPr>
            <w:r>
              <w:t>Anschlagkitt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40748207" name="01a06b92-a6cb-77ff-8dd5-d8ea55bff9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321313" name="01a06b92-a6cb-77ff-8dd5-d8ea55bff912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1149671" name="01a06b96-2de8-7ca6-947b-9ee55327639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6122081" name="01a06b96-2de8-7ca6-947b-9ee55327639f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Tankraum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Öltank </w:t>
            </w:r>
          </w:p>
        </w:tc>
        <w:tc>
          <w:p>
            <w:pPr>
              <w:spacing w:before="0" w:after="0" w:line="240" w:lineRule="auto"/>
            </w:pPr>
            <w:r>
              <w:t>Öltank </w:t>
            </w:r>
          </w:p>
        </w:tc>
        <w:tc>
          <w:p>
            <w:pPr>
              <w:spacing w:before="0" w:after="0" w:line="240" w:lineRule="auto"/>
            </w:pPr>
            <w:r>
              <w:t>Flachdichtung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779619330" name="01a06b97-f6f8-7ad7-aa44-99b7d71aa5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5653931" name="01a06b97-f6f8-7ad7-aa44-99b7d71aa556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220176502" name="01a06ba0-3bf6-7c4f-b3ea-f634edc621d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0378598" name="01a06ba0-3bf6-7c4f-b3ea-f634edc621d4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Nach 1990 erstellt!</w:t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Wand/ Decke</w:t>
            </w:r>
          </w:p>
        </w:tc>
        <w:tc>
          <w:p>
            <w:pPr>
              <w:spacing w:before="0" w:after="0" w:line="240" w:lineRule="auto"/>
            </w:pPr>
            <w:r>
              <w:t>Wand/ Decke 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09378112" name="01a06ba7-fbd0-7b2c-8e5a-009fcebe829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4479603" name="01a06ba7-fbd0-7b2c-8e5a-009fcebe829c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UG-DG </w:t>
            </w:r>
          </w:p>
          <w:p>
            <w:pPr>
              <w:spacing w:before="0" w:after="0" w:line="240" w:lineRule="auto"/>
            </w:pPr>
            <w:r>
              <w:t>Heizkörperniesche </w:t>
            </w:r>
          </w:p>
        </w:tc>
        <w:tc>
          <w:p>
            <w:pPr>
              <w:spacing w:before="0" w:after="0" w:line="240" w:lineRule="auto"/>
            </w:pPr>
            <w:r>
              <w:t>Heizkörperniesche </w:t>
            </w:r>
          </w:p>
        </w:tc>
        <w:tc>
          <w:p>
            <w:pPr>
              <w:spacing w:before="0" w:after="0" w:line="240" w:lineRule="auto"/>
            </w:pPr>
            <w:r>
              <w:t>Kork Dämmung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514187573" name="01a06ba9-f1b6-7815-8297-029b399900f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3866509" name="01a06ba9-f1b6-7815-8297-029b399900fa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PAK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Fassade/ Dach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Wand/ Dach</w:t>
            </w:r>
          </w:p>
        </w:tc>
        <w:tc>
          <w:p>
            <w:pPr>
              <w:spacing w:before="0" w:after="0" w:line="240" w:lineRule="auto"/>
            </w:pPr>
            <w:r>
              <w:t>Fassade/ Dach</w:t>
            </w:r>
          </w:p>
        </w:tc>
        <w:tc>
          <w:p>
            <w:pPr>
              <w:spacing w:before="0" w:after="0" w:line="240" w:lineRule="auto"/>
            </w:pPr>
            <w:r>
              <w:t>Faserzement Schindeln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816580206" name="01a06bb6-2c87-7a73-a054-44f447c29b1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4660856" name="01a06bb6-2c87-7a73-a054-44f447c29b17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2075999754" name="01a06bbc-4a6a-7248-b09d-011d9f93829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2311476" name="01a06bbc-4a6a-7248-b09d-011d9f938295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811971990" name="01a06ba5-6780-7d62-b238-9d32790363b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5378542" name="01a06ba5-6780-7d62-b238-9d32790363be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Nach 1990 Erstellt!</w:t>
            </w:r>
          </w:p>
          <w:p>
            <w:pPr>
              <w:spacing w:before="0" w:after="0" w:line="240" w:lineRule="auto"/>
            </w:pPr>
            <w:r>
              <w:t>Nach 1990 erstellt!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Paradiesweg 4, 5623 Boswil</w:t>
          </w:r>
        </w:p>
        <w:p>
          <w:pPr>
            <w:spacing w:before="0" w:after="0"/>
          </w:pPr>
          <w:r>
            <w:t>DN 1187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footer.xml" Type="http://schemas.openxmlformats.org/officeDocument/2006/relationships/footer" Id="rId38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